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Asbestschnüre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3351033" name="019f418a-3ecb-7f0c-8feb-e1237ad380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92168" name="019f418a-3ecb-7f0c-8feb-e1237ad380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4929581" name="019f418a-523e-709e-b54a-b9971b4949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634680" name="019f418a-523e-709e-b54a-b9971b4949c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4112611" name="019f4197-2570-76d9-8d0a-62c4ed16a9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275383" name="019f4197-2570-76d9-8d0a-62c4ed16a9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6598089" name="019f4197-3d05-742c-aabe-66f6ebcf68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553354" name="019f4197-3d05-742c-aabe-66f6ebcf681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Rütlistrasse 75, 8308 Illnau-Effretikon</w:t>
          </w:r>
        </w:p>
        <w:p>
          <w:pPr>
            <w:spacing w:before="0" w:after="0"/>
          </w:pPr>
          <w:r>
            <w:t>1063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